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Aufgng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72003244" name="2bf009a0-f76e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9868614" name="2bf009a0-f76e-11f0-b421-dbd43d0328a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86884856" name="341303d0-f76e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9977572" name="341303d0-f76e-11f0-b421-dbd43d0328a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Schlacke</w:t>
            </w:r>
          </w:p>
          <w:p>
            <w:pPr>
              <w:spacing w:before="0" w:after="0"/>
            </w:pPr>
            <w:r>
              <w:t>Zwischenböden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96193599" name="50cc1d30-f76f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3887339" name="50cc1d30-f76f-11f0-b421-dbd43d0328a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24889288" name="5e6f0510-f76f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0203308" name="5e6f0510-f76f-11f0-b421-dbd43d0328a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Holzschutzmittel </w:t>
            </w:r>
          </w:p>
          <w:p>
            <w:pPr>
              <w:spacing w:before="0" w:after="0"/>
            </w:pPr>
            <w:r>
              <w:t>Konstruktion- 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1348235" name="7eeae840-f76f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8957519" name="7eeae840-f76f-11f0-b421-dbd43d0328a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6406605" name="8fc2e370-f76f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8644133" name="8fc2e370-f76f-11f0-b421-dbd43d0328a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Haus, oft verdeckt </w:t>
            </w:r>
          </w:p>
          <w:p>
            <w:pPr>
              <w:spacing w:before="0" w:after="0"/>
            </w:pPr>
            <w:r>
              <w:t>EG - 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bleihaltig</w:t>
            </w:r>
          </w:p>
          <w:p>
            <w:pPr>
              <w:spacing w:before="0" w:after="0"/>
            </w:pPr>
            <w:r>
              <w:t>Elektroisolationsrohre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51160665" name="b60978f0-f76f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7600563" name="b60978f0-f76f-11f0-b421-dbd43d0328a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33253986" name="b8ea9fe0-f76f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0454736" name="b8ea9fe0-f76f-11f0-b421-dbd43d0328a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Blei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Nasszelle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Einbau 2002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62914639" name="5cf85150-f774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6773533" name="5cf85150-f774-11f0-b421-dbd43d0328a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58339523" name="626e7b00-f774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9624573" name="626e7b00-f774-11f0-b421-dbd43d0328a2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Faseru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62878282" name="1216efa0-f776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8479633" name="1216efa0-f776-11f0-b421-dbd43d0328a2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03062344" name="1bb7d740-f776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9732245" name="1bb7d740-f776-11f0-b421-dbd43d0328a2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Wollengasse 4, 8910 Affoltern am Albis, Schweiz</w:t>
          </w:r>
        </w:p>
        <w:p>
          <w:pPr>
            <w:spacing w:before="0" w:after="0"/>
          </w:pPr>
          <w:r>
            <w:t>651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